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Психиатрия-наркология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00:45 МСК · База обновлена: 25.08.2026, 18:09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Психиатрия-наркология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амбулаторное отделение наркологической клиники обратилась женщина 48 лет с желанием отказаться от приема сигарет.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частый кашель в течение дня и особенно в утреннее время, снижения настроения при самостоятельном отказе от курения.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Курить начала еще в школе с 12 лет. Отмечает что тогда это было модно и не заметно для себя втянулась. Не может даже представить, что ее день не начнется с чашечки кофе и сигареты. Считает, что это как ритуал ее дня, что дым не причем, а вот стереотип поведения — это идея фикс. Начинала курить с двух минимум трех сигарет в день. В настоящее время выкуривает по две пачки ежедневно. При невозможности закурить или отсутствии сигарет, становится вспыльчивой, раздражительной, появляется бессонница. Год назад был поставлен диагноз – хронический бронхит с астматическим компонентом. Врач рекомендовала отказаться от сигарет или хотя бы снизить употребление до минимума. Пробовала самостоятельно отказаться, но поняла, что не сможет без помощи врача.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Мать и отца не помнит. Выросла в детском доме. По характеру была спокойная и доброжелательная, но умела за себя постоять.</w:t>
      </w:r>
    </w:p>
    <w:p>
      <w:pPr>
        <w:spacing w:after="58"/>
      </w:pPr>
      <w:r>
        <w:rPr>
          <w:b w:val="0"/>
          <w:i w:val="0"/>
        </w:rPr>
        <w:t>Хорошо училась в школе. Помогала детям младших классов выполнять домашнее задание. Всегда приходила на помощь всем. Мечтала о большой семье и работе учителем. С восьми лет начала отлично рисовать и это ее сильно увлекло, что и послужило в дальнейшем при выборе профессии. Поступила в институт и с отличием его окончила. Работает по специальности художником-оформителем. Устраивает свои частные вернисажи.</w:t>
      </w:r>
    </w:p>
    <w:p>
      <w:pPr>
        <w:spacing w:after="58"/>
      </w:pPr>
      <w:r>
        <w:rPr>
          <w:b w:val="0"/>
          <w:i w:val="0"/>
        </w:rPr>
        <w:t>Замужем. Имеет двоих детей.</w:t>
      </w:r>
    </w:p>
    <w:p>
      <w:pPr>
        <w:spacing w:after="58"/>
      </w:pPr>
      <w:r>
        <w:rPr>
          <w:b w:val="0"/>
          <w:i w:val="0"/>
        </w:rPr>
        <w:t>Операции – аппендэктомия в детском возрасте.</w:t>
      </w:r>
    </w:p>
    <w:p>
      <w:pPr>
        <w:spacing w:after="58"/>
      </w:pPr>
      <w:r>
        <w:rPr>
          <w:b w:val="0"/>
          <w:i w:val="0"/>
        </w:rPr>
        <w:t>Травмы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Ориентирована в месте, времени и собственной личности правильно. Внешне опрятна. Контакту доступна. В беседе вступает охотно, держится свободно. Высказывает сожаление что не может сократить количество сигарет. Отмечает, что не может даже представить, что ее день не начнется с чашечки кофе и сигареты. Считает, что это как ритуал ее дня, что дым не причем, а вот стереотип поведения — это идея фикс. После вынужденного отказа от курения отмечает появление дисфории, раздражительности, нарушении сна и усиление кашля не только в ночное время, но и в течение дня. Несмотря на предупреждения врача фтизиатра, от курения полностью отказываться от него не планирует. Муж пациентки к курению жены относится пассивно, однако пациентка отмечает навязчивую заботу о ее здоровье. Многократные звонки мужа ей в течение дня. Отмечает, что муж настаивает на сдаче различных анализов. Говорит, что это третья консультация за месяц. До этого консультировалась у кардиолога и терапевта. Во время консультации муж больной постоянно перебивает врача. Задает уточняющие вопросы, оспаривает решения врача, предпочитает в разговоре говорить в основном «мы», это сильно нервирует пациентку.</w:t>
      </w:r>
    </w:p>
    <w:p>
      <w:pPr>
        <w:spacing w:after="58"/>
      </w:pPr>
      <w:r>
        <w:rPr>
          <w:b w:val="0"/>
          <w:i w:val="0"/>
        </w:rPr>
        <w:t>Фон настроения лабильный. Критика к заболеванию отсутствует. Установка на отказ от сигарет сомнительная.</w:t>
      </w:r>
    </w:p>
    <w:p>
      <w:pPr>
        <w:spacing w:after="58"/>
      </w:pPr>
      <w:r>
        <w:rPr>
          <w:b w:val="0"/>
          <w:i w:val="0"/>
        </w:rPr>
        <w:t>Температура тела 36,7°С. АД – 130/90 мм. рт. ст., ЧСС – 89 уд. в мин. Тоны сердца несколько приглушены.</w:t>
      </w:r>
    </w:p>
    <w:p>
      <w:pPr>
        <w:spacing w:after="58"/>
      </w:pPr>
      <w:r>
        <w:rPr>
          <w:b w:val="0"/>
          <w:i w:val="0"/>
        </w:rPr>
        <w:t>В легких дыхание жесткое. Хрипы в нижних отделах легких.</w:t>
      </w:r>
    </w:p>
    <w:p>
      <w:pPr>
        <w:spacing w:after="58"/>
      </w:pPr>
      <w:r>
        <w:rPr>
          <w:b w:val="0"/>
          <w:i w:val="0"/>
        </w:rPr>
        <w:t>Живот мягкий, безболезненный, справа рубец после аппендэктомии. Печень и селезенка не увеличены.</w:t>
      </w:r>
    </w:p>
    <w:p>
      <w:pPr>
        <w:spacing w:after="58"/>
      </w:pPr>
      <w:r>
        <w:rPr>
          <w:b w:val="0"/>
          <w:i w:val="0"/>
        </w:rPr>
        <w:t>Очаговой и менингеальной симптоматики не выявлено.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больной необходимо провести инструментальное исследование. Таким исследованием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пневмотахометрия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окиси углерода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флюорография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определение окиси углерода в выдыхаемом воздухе</w:t>
      </w:r>
    </w:p>
    <w:p>
      <w:pPr>
        <w:spacing w:after="58"/>
      </w:pPr>
      <w:r>
        <w:rPr>
          <w:b w:val="0"/>
          <w:i w:val="0"/>
        </w:rPr>
        <w:t>Рекомендуется всем пациентам, курящим табак измерение СО (угарного газа) выдыхаемого воздуха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нужным патопсихологическим исследованием для больной при постановке диагноза в условиях данной клинической задачи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 Фагерстрома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госпитальная шкала депрессий – HADS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шкала Гамильтона для оценки тревожного состояния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модифицированный тест Фагерстрома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тест Фагерстрома</w:t>
      </w:r>
    </w:p>
    <w:p>
      <w:pPr>
        <w:spacing w:after="58"/>
      </w:pPr>
      <w:r>
        <w:rPr>
          <w:b w:val="0"/>
          <w:i w:val="0"/>
        </w:rPr>
        <w:t>Рекомендуется использование опросника Фагерстрома для определения степени выраженности никотиновой зависимости (тест Фагерстрема)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постановке диагноза синдрома зависимости от табака, согласно МКБ-10, необходимо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более 3 симптомов, наблюдающихся в течении полугода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менее 2 симптомов, на протяжении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и более симптомов, наблюдающихся на протяжении 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менее 7 симптомов, на протяжении 15 месяцев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 и более симптомов, наблюдающихся на протяжении 12 месяцев</w:t>
      </w:r>
    </w:p>
    <w:p>
      <w:pPr>
        <w:spacing w:after="58"/>
      </w:pPr>
      <w:r>
        <w:rPr>
          <w:b w:val="0"/>
          <w:i w:val="0"/>
        </w:rPr>
        <w:t>Критерии синдрома зависимости от табака в МКБ-10 включают в себя 3 и более симптома, наблюдающиеся на протяжении 12 месяцев.</w:t>
      </w:r>
    </w:p>
    <w:p>
      <w:pPr>
        <w:spacing w:after="58"/>
      </w:pPr>
      <w:r>
        <w:rPr>
          <w:b w:val="0"/>
          <w:i w:val="0"/>
        </w:rPr>
        <w:t>1. Существует постоянное желание к приему табака или никотинсодержащих продуктов;</w:t>
      </w:r>
    </w:p>
    <w:p>
      <w:pPr>
        <w:spacing w:after="58"/>
      </w:pPr>
      <w:r>
        <w:rPr>
          <w:b w:val="0"/>
          <w:i w:val="0"/>
        </w:rPr>
        <w:t>2. Сниженная способность сократить или контролировать использование табака (никотина). Табак (никотин) часто принимается в больших количествах или в течение более длительного периода, чем предполагалось;</w:t>
      </w:r>
    </w:p>
    <w:p>
      <w:pPr>
        <w:spacing w:after="58"/>
      </w:pPr>
      <w:r>
        <w:rPr>
          <w:b w:val="0"/>
          <w:i w:val="0"/>
        </w:rPr>
        <w:t>3. Симптом отмены: а) критерии отмены, характерные для никотина; б) табак или никотинсодержащие продукты принимаются для облегчения или предотвращения симптомов отмены;</w:t>
      </w:r>
    </w:p>
    <w:p>
      <w:pPr>
        <w:spacing w:after="58"/>
      </w:pPr>
      <w:r>
        <w:rPr>
          <w:b w:val="0"/>
          <w:i w:val="0"/>
        </w:rPr>
        <w:t>4. Повышение толерантности, проявляющееся: а) в отсутствии тошноты, головокружения и других характерных симптомов, несмотря на использование значительных количеств никотина б) недостаточном эффекте, наблюдаемом при продолжительном использовании одного и того же количества табачных или никотинсодержащих продуктов;</w:t>
      </w:r>
    </w:p>
    <w:p>
      <w:pPr>
        <w:spacing w:after="58"/>
      </w:pPr>
      <w:r>
        <w:rPr>
          <w:b w:val="0"/>
          <w:i w:val="0"/>
        </w:rPr>
        <w:t>5. Много времени тратится на деятельность, необходимую для приобретения табака или никотинсодержащих продуктов;</w:t>
      </w:r>
    </w:p>
    <w:p>
      <w:pPr>
        <w:spacing w:after="58"/>
      </w:pPr>
      <w:r>
        <w:rPr>
          <w:b w:val="0"/>
          <w:i w:val="0"/>
        </w:rPr>
        <w:t>6. Продолжающееся употребление табака или никотинсодержащих продуктов вопреки явным признакам вредных последствий, о чем свидетельствует хроническое употребление при фактическом или предполагаемом понимании природы и степени вреда.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Наиболее вероятной диагностической рубрикой, опираясь на критерии МКБ-10, будет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 17.2 Синдром зависимости от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F17.3 Cиндром отмены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 17.99 Неуточненные психические расстройства, связанные с употреблением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F17.1 Употребление табака с вредными последствиями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F 17.2 Синдром зависимости от табака</w:t>
      </w:r>
    </w:p>
    <w:p>
      <w:pPr>
        <w:spacing w:after="58"/>
      </w:pPr>
      <w:r>
        <w:rPr>
          <w:b w:val="0"/>
          <w:i w:val="0"/>
        </w:rPr>
        <w:t>Исходя из анамнестических сведений данного пациента мы можем проследить ряд критериев синдрома зависимости от табака в МКБ-10, которые включают в себя 3 и более симптома из присутствующих у пациента и наблюдающиеся на протяжении 12 месяцев.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статус мужа больной, можно предположить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шизоидное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нравственно-этические нарушения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параноидное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созависимость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созависимость</w:t>
      </w:r>
    </w:p>
    <w:p>
      <w:pPr>
        <w:spacing w:after="58"/>
      </w:pPr>
      <w:r>
        <w:rPr>
          <w:b w:val="0"/>
          <w:i w:val="0"/>
        </w:rPr>
        <w:t>Проявления наблюдаемые у мужа пациентки подпадают под основные признаки созависимости.</w:t>
      </w:r>
    </w:p>
    <w:p>
      <w:pPr>
        <w:spacing w:after="58"/>
      </w:pPr>
      <w:r>
        <w:rPr>
          <w:b w:val="0"/>
          <w:i w:val="0"/>
        </w:rPr>
        <w:t>Наркология / под ред. Н. Н. Иванца, И. П. Анохиной, М. А. Винниковой - Москва : ГЭОТАР-Медиа, 2016. - 944 с. - ISBN 978-5-9704-3888-6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Тактика лечения данного пациента руководствуется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стандартом специализированной медицинской помощью при психотическом расстройстве, вызванном употреблением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клиническими рекомендациями синдрома зависимости от табака, синдрома отмены табака у взрослых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стандартом специализированной медицинской помощи при синдроме зависимости, вызванном употреблением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стандартом первичной специализированной медико-санитарной помощи при пагубном употреблении психоактивных веществ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клиническими рекомендациями синдрома зависимости от табака, синдрома отмены табака у взрослых</w:t>
      </w:r>
    </w:p>
    <w:p>
      <w:pPr>
        <w:spacing w:after="58"/>
      </w:pPr>
      <w:r>
        <w:rPr>
          <w:b w:val="0"/>
          <w:i w:val="0"/>
        </w:rPr>
        <w:t>На данный момент отсутствуют стандарты лечения зависимости от табака, но приняты клинические рекомендации по данной тематики.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При никотиновой зависимости высокой и очень высокой степени (тест Фагерстрема более 8 баллов), что более характерно для синдрома отмены табака, строго рекомендуется назначение комбинации </w:t>
      </w:r>
      <w:r>
        <w:rPr>
          <w:b w:val="0"/>
          <w:i w:val="0"/>
        </w:rPr>
        <w:t>_______________________</w:t>
      </w:r>
      <w:r>
        <w:rPr>
          <w:b w:val="0"/>
          <w:i w:val="0"/>
        </w:rPr>
        <w:t xml:space="preserve">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логотерапии и фармакологической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поведенческой и фармакологической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поведенческой и арт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поведенческой и витаминной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поведенческой и фармакологической</w:t>
      </w:r>
    </w:p>
    <w:p>
      <w:pPr>
        <w:spacing w:after="58"/>
      </w:pPr>
      <w:r>
        <w:rPr>
          <w:b w:val="0"/>
          <w:i w:val="0"/>
        </w:rPr>
        <w:t>При никотиновой зависимости высокой и очень высокой степени (тест Фагерстрема более 8 баллов), что более характерно для синдрома отмены табака, строго рекомендуется назначение комбинации поведенческой и фармакологической терапии.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Поведенческая терапия проводится в течение всего периода лечения и строится на ряде принципов, одним из которых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выявление соматических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выявление личностных особенностей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когнитивных нарушений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выявление мыслей об употреблении табака или никотина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выявление мыслей об употреблении табака или никотина</w:t>
      </w:r>
    </w:p>
    <w:p>
      <w:pPr>
        <w:spacing w:after="58"/>
      </w:pPr>
      <w:r>
        <w:rPr>
          <w:b w:val="0"/>
          <w:i w:val="0"/>
        </w:rPr>
        <w:t>Поведенческая терапия проводится в течение всего периода лечения и строится на следующих принципах:</w:t>
      </w:r>
    </w:p>
    <w:p>
      <w:pPr>
        <w:spacing w:after="58"/>
      </w:pPr>
      <w:r>
        <w:rPr>
          <w:b w:val="0"/>
          <w:i w:val="0"/>
        </w:rPr>
        <w:t>1) выявлении и проверке мыслей об употреблении табака или никотина;</w:t>
      </w:r>
    </w:p>
    <w:p>
      <w:pPr>
        <w:spacing w:after="58"/>
      </w:pPr>
      <w:r>
        <w:rPr>
          <w:b w:val="0"/>
          <w:i w:val="0"/>
        </w:rPr>
        <w:t>2) изменении соответствующих убеждений и выявлении триггеров, повышающих вероятность употребления этих веществ;</w:t>
      </w:r>
    </w:p>
    <w:p>
      <w:pPr>
        <w:spacing w:after="58"/>
      </w:pPr>
      <w:r>
        <w:rPr>
          <w:b w:val="0"/>
          <w:i w:val="0"/>
        </w:rPr>
        <w:t>3) обучении навыкам отказа от употребления табака или никотина;</w:t>
      </w:r>
    </w:p>
    <w:p>
      <w:pPr>
        <w:spacing w:after="58"/>
      </w:pPr>
      <w:r>
        <w:rPr>
          <w:b w:val="0"/>
          <w:i w:val="0"/>
        </w:rPr>
        <w:t>4) профилактике рецидива.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Реабилитация данной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при нарушении критики к заболеванию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при сохранении аффективных 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требуется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требуется</w:t>
      </w:r>
    </w:p>
    <w:p>
      <w:pPr>
        <w:spacing w:after="58"/>
      </w:pPr>
      <w:r>
        <w:rPr>
          <w:b w:val="0"/>
          <w:i w:val="0"/>
        </w:rPr>
        <w:t>Для данного заболевания реабилитация не требуется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Профилактика данной пациентки в условиях диспансерного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при нарушении критики к заболеванию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требуется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при сохранении аффективных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 требуется</w:t>
      </w:r>
    </w:p>
    <w:p>
      <w:pPr>
        <w:spacing w:after="58"/>
      </w:pPr>
      <w:r>
        <w:rPr>
          <w:b w:val="0"/>
          <w:i w:val="0"/>
        </w:rPr>
        <w:t>Для данного заболевания реабилитация не требуется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Рекомендуется после окончания курса лечения от никотиновой зависимости проведение профилактической беседы с пациентом, направленной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предотвращение нового потребления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динамическое наблюдение в диспансере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разъяснительные беседы с семьей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предотвращение нового потребления любых ПАВ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предотвращение нового потребления табака</w:t>
      </w:r>
    </w:p>
    <w:p>
      <w:pPr>
        <w:spacing w:after="58"/>
      </w:pPr>
      <w:r>
        <w:rPr>
          <w:b w:val="0"/>
          <w:i w:val="0"/>
        </w:rPr>
        <w:t>Рекомендуется после окончания курса лечения проведение профилактической беседы с пациентом, направленной на предотвращение нового потребления табака.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лечении беременных женщин рекомендуется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мотивационных бесед и лечение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мотивационных бесед и профилактика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психотерапевтических бесед и кодирование от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психотерапевтических бесед и лечение никотиновой зависимости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мотивационных бесед и лечение никотиновой зависимости</w:t>
      </w:r>
    </w:p>
    <w:p>
      <w:pPr>
        <w:spacing w:after="58"/>
      </w:pPr>
      <w:r>
        <w:rPr>
          <w:b w:val="0"/>
          <w:i w:val="0"/>
        </w:rPr>
        <w:t>Рекомендуется при лечении беременных женщин проведение мотивационных бесед и лечение никотиновой зависимости.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Психиатрия-наркология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28 лет обратился на прием к врачу-наркологу стационара в сопровождении брата.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неспособность прекратить азартные игры.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Первые ставки начал делать в залах игровых автоматов, будучи 15-летним школьником. Первая же попытка принесла весомый выигрыш и ощущение возможной удачи в будущем. В течение нескольких месяцев «втянулся», начал занимать под разными предлогами деньги у родных, а также сам подрабатывал курьером. Продолжал играть с переменным успехом во время учебы в колледже, и позже, работая машинистом электропоезда; начал использовать интернет-игры. Отношения в собственной семье ухудшились, т.к. игра наносила ощутимый ущерб бюджету. Начал брать микрозаймы, ссуды в банке; брак из-за этого на грани распада. В настоящее время совокупная сумма долга – около 1,5 млн. Брат больного убедил его обратиться в наркологическую клинику.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Родился в семье служащих. Отец склонен к употреблению алкоголя, старший брат здоров. На протяжении всей жизни характер отличался чрезмерной добросовестностью, аккуратностью, педантичностью, осторожностью. По окончании колледжа работает машинистом электропоезда. В свободное время подрабатывает частным извозом. Имеет 5-летнюю дочь. Практически не болел. Со слов брата – упрямец, но хороший семьянин и любящий отец.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/>
          <w:i w:val="0"/>
        </w:rPr>
        <w:t>Соматический статус</w:t>
      </w:r>
      <w:r>
        <w:rPr>
          <w:b w:val="0"/>
          <w:i w:val="0"/>
        </w:rPr>
        <w:t>. Телосложение нормостеническое. АД 130/80 мм рт.ст., ЧСС – 70 уд./мин. В остальном – норма.</w:t>
      </w:r>
    </w:p>
    <w:p>
      <w:pPr>
        <w:spacing w:after="58"/>
      </w:pPr>
      <w:r>
        <w:rPr>
          <w:b/>
          <w:i w:val="0"/>
        </w:rPr>
        <w:t>Неврологический статус</w:t>
      </w:r>
      <w:r>
        <w:rPr>
          <w:b w:val="0"/>
          <w:i w:val="0"/>
        </w:rPr>
        <w:t>. Нарушений чувствительной и двигательной сфер нет, очаговая симптоматика отсутствует.</w:t>
      </w:r>
    </w:p>
    <w:p>
      <w:pPr>
        <w:spacing w:after="58"/>
      </w:pPr>
      <w:r>
        <w:rPr>
          <w:b/>
          <w:i w:val="0"/>
        </w:rPr>
        <w:t>Психический статус</w:t>
      </w:r>
      <w:r>
        <w:rPr>
          <w:b w:val="0"/>
          <w:i w:val="0"/>
        </w:rPr>
        <w:t>. Держится скованно, избегает прямого взгляда. Настроение снижено. Отвечает на вопросы по существу. Говорит, что ничего не может с собой сделать, чтобы прекратить азартные игры. Высказывает чувство вины перед семьей, т.к. после каждого семейного конфликта «клялся» прекратить игру, но остановить себя не мог («ноги сами несли к компьютеру», «а вдруг повезет»). Напуган создавшейся финансовой ситуацией, опасается возможного визита судебных приставов. Суицидальных мыслей не высказывает. Настроен на прохождение полного курса лечения.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рутинным лабораторным методам исследования крови для оценки соматического состояния пациента при поступлении в наркологический стационар, относятся общий (клинический) анализ крови развернутый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антител классов М, G (IgM, IgG) к вирусному гепатиту С (_Hepatitis С virus_)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общетерапевтический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антигена к вирусу гепатита В (_HbsAg Hepatitis В virus_)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антител классов М, G (IgM, IgG) к вирусу иммунодефицита человека ВИЧ-1 (_Human immunodeficiency virus HIV 1_)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биохимический общетерапевтический</w:t>
      </w:r>
    </w:p>
    <w:p>
      <w:pPr>
        <w:spacing w:after="58"/>
      </w:pPr>
      <w:r>
        <w:rPr>
          <w:b w:val="0"/>
          <w:i w:val="0"/>
        </w:rPr>
        <w:t>Анализ крови биохимический общетерапевтический входит в перечень необходимых лабораторных диагностических исследований с усредненной частотой предоставления 0,9.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Приказ Минздрава России от 14 апреля 2025 года № 203н Об утверждении критериев оценки качества медицинской помощи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рекомендованному методу рутинной инструментальной диагностики для оценки соматического состояния пациента в первую очередь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электрокардиограммы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всего черепа, в одной или более проекциях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регистрация электрокардиограммы</w:t>
      </w:r>
    </w:p>
    <w:p>
      <w:pPr>
        <w:spacing w:after="58"/>
      </w:pPr>
      <w:r>
        <w:rPr>
          <w:b w:val="0"/>
          <w:i w:val="0"/>
        </w:rPr>
        <w:t>Регистрация электрокардиограммы предполагается у 90% обследованных.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Приказ Минздрава России от 14 апреля 2025 года № 203н Об утверждении критериев оценки качества медицинской помощи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Шифром МКБ-10 диагноза при поступлении в медицинской карте стационарного больного (форма 003/у) с целью обоснования лечебно-диагностических мероприятий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F22.8 Другие хронические бредовые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F22.8 Другие хронические бредовые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F30.1 Мания без психотических симптомов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F63.0 Патологическое влечение к азартным играм</w:t>
      </w:r>
    </w:p>
    <w:p>
      <w:pPr>
        <w:spacing w:after="58"/>
      </w:pPr>
      <w:r>
        <w:rPr>
          <w:b w:val="0"/>
          <w:i w:val="0"/>
        </w:rPr>
        <w:t>Суть расстройства заключается в частых повторных эпизодах участия в азартных играх, доминирующих в жизни пациента в ущерб социальным, профессиональным, материальным и семейных ценностям и обязательствам.</w:t>
      </w:r>
    </w:p>
    <w:p>
      <w:pPr>
        <w:spacing w:after="58"/>
      </w:pPr>
      <w:r>
        <w:rPr>
          <w:b w:val="0"/>
          <w:i w:val="0"/>
        </w:rPr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Предварительный диагноз наркологического расстройства устанавливается врачом психиатром-наркологом с момента поступления в течение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первых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первых 12 часов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первых суток</w:t>
      </w:r>
    </w:p>
    <w:p>
      <w:pPr>
        <w:spacing w:after="58"/>
      </w:pPr>
      <w:r>
        <w:rPr>
          <w:b w:val="0"/>
          <w:i w:val="0"/>
        </w:rPr>
        <w:t>Предварительный диагноз наркологического расстройства устанавливается в течение первых суток с момента поступления на основании данных клинического обследования, результатов лабораторных исследований.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Приказ Минздрава России от 30.12.2015 N 1034н (ред. от 07.06.2022) "Об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Сроком с момента поступления в стационар, за который следует установить основной диагноз наркологического расстройства,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 часов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2 - 3 суток</w:t>
      </w:r>
    </w:p>
    <w:p>
      <w:pPr>
        <w:spacing w:after="58"/>
      </w:pPr>
      <w:r>
        <w:rPr>
          <w:b w:val="0"/>
          <w:i w:val="0"/>
        </w:rPr>
        <w:t>Основной диагноз наркологического расстройства устанавливается в течение 3 суток с момента поступления пациента на основании данных клинического обследования, результатов инструментальных и лабораторных исследований, динамического наблюдения.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Приказ Минздрава России от 30.12.2015 N 1034н (ред. от 07.06.2022) "Об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Разряд специфических расстройств личности, согласно критериям МКБ-10, к которому можно отнести пациента, является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шизоидное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ананкастное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тревожное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истерическое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ананкастное</w:t>
      </w:r>
    </w:p>
    <w:p>
      <w:pPr>
        <w:spacing w:after="58"/>
      </w:pPr>
      <w:r>
        <w:rPr>
          <w:b w:val="0"/>
          <w:i w:val="0"/>
        </w:rPr>
        <w:t>Расстройство личности, характеризующееся чувством неуверенности в себе, чрезмерной щепетильностью, сдержанностью и озабоченностью деталями, упрямством, осторожностью и непреклонностью.</w:t>
      </w:r>
    </w:p>
    <w:p>
      <w:pPr>
        <w:spacing w:after="58"/>
      </w:pPr>
      <w:r>
        <w:rPr>
          <w:b w:val="0"/>
          <w:i w:val="0"/>
        </w:rPr>
        <w:t>Психические расстройства и расстройства поведения (F00 - F99). Класс V МКБ-10, адаптированный для использования в Российской Федерации. 1998г.</w:t>
        <w:br/>
        <w:t>F60 - F69 Расстройства личности и поведения в зрелом возрасте.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Шифром диагноза заключительного клинического в медицинской карте стационарного больного (форма 003/у), наиболее полно отражающим клинико-терапевтическую ситуацию,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F60.52 Ананкастное расстройство личности, состояние декомпенсации (психопатическая реакция)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 Ананкастное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F60.51 Ананкастное расстройство личности, компенсация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F60.59 Ананкастное расстройство личности, неуточненное состояние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F63.0 Патологическое влечение к азартным играм +</w:t>
        <w:br/>
        <w:t>F60.51 Ананкастное расстройство личности, компенсация</w:t>
      </w:r>
    </w:p>
    <w:p>
      <w:pPr>
        <w:spacing w:after="58"/>
      </w:pPr>
      <w:r>
        <w:rPr>
          <w:b w:val="0"/>
          <w:i w:val="0"/>
        </w:rPr>
        <w:t>Более полное использование МКБ-10 позволяет детально шифровать патологические состояния.</w:t>
      </w:r>
    </w:p>
    <w:p>
      <w:pPr>
        <w:spacing w:after="58"/>
      </w:pPr>
      <w:r>
        <w:rPr>
          <w:b w:val="0"/>
          <w:i w:val="0"/>
        </w:rPr>
        <w:t>Психические расстройства и расстройства поведения (F00 - F99). Класс V МКБ-10, адаптированный для использования в Российской Федерации. 1998г.</w:t>
        <w:br/>
        <w:t>F60 - F69 Расстройства личности и поведения в зрелом возрасте.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Дифференциально-диагностическим отличием склонности к азартным играм при специфическом расстройстве личности от диагноза «патологическое влечение к азартным играм»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коморбидные фобические тревожные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органическая неполноценность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коморбидность с зависимостью от алкоголя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психопатии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наличие психопатии</w:t>
      </w:r>
    </w:p>
    <w:p>
      <w:pPr>
        <w:spacing w:after="58"/>
      </w:pPr>
      <w:r>
        <w:rPr>
          <w:b w:val="0"/>
          <w:i w:val="0"/>
        </w:rPr>
        <w:t>В эту рубрику отнесены тяжелые личности, выраженные отклонением в поведении, не являющимся прямым следствием заболевания, повреждения или другого острого поражения головного мозга. Эти расстройства обычно проявляются в детстве или подростковом возрасте и продолжаются в течение дальнейшей жизни.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Понятие «синдром игрового транса»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азарт, поглощение игрой с невозможностью её прекратить, несмотря на выигрыш или проигрыш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приподнятое, порой эйфорическое настроение, прилив энергии, ощущение своего превосходства, радость достижения цели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психопатологическое, тягостное состояние, возникающее в связи с проигрышем во время игры, сразу по ее завершении или спустя 1-2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эмоциональные, поведенческие, диссомнические, нерезко выраженные вегетативные, соматические расстройства и все усиливающееся патологическое влечение к игре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азарт, поглощение игрой с невозможностью её прекратить, несмотря на выигрыш или проигрыш</w:t>
      </w:r>
    </w:p>
    <w:p>
      <w:pPr>
        <w:spacing w:after="58"/>
      </w:pPr>
      <w:r>
        <w:rPr>
          <w:b w:val="0"/>
          <w:i w:val="0"/>
        </w:rPr>
        <w:t>Поглощение игрой, азарт, невозможность прекратить игру, несмотря на выигрыш или значительный проигрыш. Чаще всего игра продолжается от 3 до 10-14 часов, фактически до тех пор, пока есть средства (деньги) для участия в игре. Основная цель играющего выиграть. Она сохраняется и при длительном игровом трансе, однако со временем утрачивает свою первоначальную яркость.</w:t>
      </w:r>
    </w:p>
    <w:p>
      <w:pPr>
        <w:spacing w:after="58"/>
      </w:pPr>
      <w:r>
        <w:rPr>
          <w:b w:val="0"/>
          <w:i w:val="0"/>
        </w:rPr>
        <w:t>Зависимости нехимические.</w:t>
      </w:r>
    </w:p>
    <w:p>
      <w:pPr>
        <w:spacing w:after="58"/>
      </w:pPr>
      <w:r>
        <w:rPr>
          <w:b w:val="0"/>
          <w:i w:val="0"/>
        </w:rPr>
        <w:t>Суицидология и кризисная психотерапия. Старшенбаум Г.В. – М.: «Когито-Центр». – 2005 г.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Понятие «синдром выигрыша»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признаки негативных личностных, поведенческих, эмоциональных и интеллектуально-мнестических нарушений на фоне различной степени выраженности синдрома игровой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приподнятое, порой эйфорическое настроение, прилив энергии, ощущение своего превосходства, радость достижения цели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психопатологическое, тягостное состояние, возникающее в связи во время игры, сразу по ее завершении или спустя 1-2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эмоциональные, поведенческие, диссомнические, нерезко выраженные вегетативные, соматические расстройства и все усиливающееся патологическое влечение к игре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приподнятое, порой эйфорическое настроение, прилив энергии, ощущение своего превосходства, радость достижения цели</w:t>
      </w:r>
    </w:p>
    <w:p>
      <w:pPr>
        <w:spacing w:after="58"/>
      </w:pPr>
      <w:r>
        <w:rPr>
          <w:b w:val="0"/>
          <w:i w:val="0"/>
        </w:rPr>
        <w:t>Синдром выигрыша приподнятое, порой эйфорическое настроение, прилив энергии, ощущение своего превосходства, радость достижения цели. Выигрыш создает уверенность в самом себе, в своих возможностях, позволяет фантазировать о самых привлекательных направлениях жизни, включая и успешные варианты игры. Он же, закрепляясь в памяти, способствует срывам и рецидивам заболевания.</w:t>
      </w:r>
    </w:p>
    <w:p>
      <w:pPr>
        <w:spacing w:after="58"/>
      </w:pPr>
      <w:r>
        <w:rPr>
          <w:b w:val="0"/>
          <w:i w:val="0"/>
        </w:rPr>
        <w:t>Зависимости нехимические.</w:t>
      </w:r>
    </w:p>
    <w:p>
      <w:pPr>
        <w:spacing w:after="58"/>
      </w:pPr>
      <w:r>
        <w:rPr>
          <w:b w:val="0"/>
          <w:i w:val="0"/>
        </w:rPr>
        <w:t>Суицидология и кризисная психотерапия. Старшенбаум Г.В. – М.: «Когито-Центр». – 2005 г.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Патологический гемблинг при отсутствии коморбидных психических расстройств, согласно МКБ-10, соответствует диагнозу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F30.х Пристрастие к азартным играм лиц с маниакальным эпизодом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Z72.6 Склонность к азартным играм и пари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F60.2 Склонность к азартным играм при диссоциальном расстройстве личности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F63.0 Патологическое влечение к азартным играм</w:t>
      </w:r>
    </w:p>
    <w:p>
      <w:pPr>
        <w:spacing w:after="58"/>
      </w:pPr>
      <w:r>
        <w:rPr>
          <w:b w:val="0"/>
          <w:i w:val="0"/>
        </w:rPr>
        <w:t>Это расстройство заключается в частых повторных эпизодах участия в азартных играх, доминирующих в жизни субъекта и ведущих к снижению социальных, профессиональных, материальных и семейных ценностей.</w:t>
      </w:r>
    </w:p>
    <w:p>
      <w:pPr>
        <w:spacing w:after="58"/>
      </w:pPr>
      <w:r>
        <w:rPr>
          <w:b w:val="0"/>
          <w:i w:val="0"/>
        </w:rPr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виду нехимических зависимостей раздела МКБ-10 «F63 Расстройства привычек и влечений», описывающему лудоманию,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F63.2 Патологическое влечение к воровству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F63.1 Патологическое влечение к поджогам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F63.8 Другие расстройства привычек и влечений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F63.0 Патологическое влечение к азартным играм</w:t>
      </w:r>
    </w:p>
    <w:p>
      <w:pPr>
        <w:spacing w:after="58"/>
      </w:pPr>
      <w:r>
        <w:rPr>
          <w:b w:val="0"/>
          <w:i w:val="0"/>
        </w:rPr>
        <w:t>Это расстройство заключается в частых повторных эпизодах участия в азартных играх, доминирующих в жизни субъекта и ведущих к снижению социальных, профессиональных, материальных и семейных ценностей.</w:t>
      </w:r>
    </w:p>
    <w:p>
      <w:pPr>
        <w:spacing w:after="58"/>
      </w:pPr>
      <w:r>
        <w:rPr>
          <w:b w:val="0"/>
          <w:i w:val="0"/>
        </w:rPr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Психиатрия-наркология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01_2/" TargetMode="External"/><Relationship Id="rId21" Type="http://schemas.openxmlformats.org/officeDocument/2006/relationships/hyperlink" Target="https://library.mededtech.ru/rest/documents/601_2/#list_item_6qg2mj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601_2/#list_item_o2lb62" TargetMode="External"/><Relationship Id="rId24" Type="http://schemas.openxmlformats.org/officeDocument/2006/relationships/hyperlink" Target="https://library.mededtech.ru/rest/documents/601_2/#paragraph_d2b66t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ISBN9785970438886/?anchor=paragraph_1nake2#paragraph_1nake2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601_2/#paragraph_78eq4s" TargetMode="External"/><Relationship Id="rId29" Type="http://schemas.openxmlformats.org/officeDocument/2006/relationships/hyperlink" Target="https://library.mededtech.ru/rest/documents/601_2/#paragraph_h3hn30" TargetMode="External"/><Relationship Id="rId30" Type="http://schemas.openxmlformats.org/officeDocument/2006/relationships/hyperlink" Target="https://library.mededtech.ru/rest/documents/601_2/#paragraph_3hk8bv" TargetMode="External"/><Relationship Id="rId31" Type="http://schemas.openxmlformats.org/officeDocument/2006/relationships/hyperlink" Target="https://library.mededtech.ru/rest/documents/601_2/#paragraph_cth2qr" TargetMode="External"/><Relationship Id="rId32" Type="http://schemas.openxmlformats.org/officeDocument/2006/relationships/hyperlink" Target="https://library.mededtech.ru/rest/documents/601_2/#paragraph_35odt0" TargetMode="External"/><Relationship Id="rId33" Type="http://schemas.openxmlformats.org/officeDocument/2006/relationships/hyperlink" Target="https://library.mededtech.ru/rest/documents/601_2/#paragraph_8lice1" TargetMode="External"/><Relationship Id="rId34" Type="http://schemas.openxmlformats.org/officeDocument/2006/relationships/hyperlink" Target="https://library.mededtech.ru/rest/documents/prikaz203_25/" TargetMode="External"/><Relationship Id="rId35" Type="http://schemas.openxmlformats.org/officeDocument/2006/relationships/hyperlink" Target="https://library.mededtech.ru/rest/documents/prikaz203_25/#table_p76s3u" TargetMode="External"/><Relationship Id="rId36" Type="http://schemas.openxmlformats.org/officeDocument/2006/relationships/hyperlink" Target="https://library.mededtech.ru/rest/documents/1998/" TargetMode="External"/><Relationship Id="rId37" Type="http://schemas.openxmlformats.org/officeDocument/2006/relationships/hyperlink" Target="https://library.mededtech.ru/rest/documents/1998/#paragraph_4hkklf" TargetMode="External"/><Relationship Id="rId38" Type="http://schemas.openxmlformats.org/officeDocument/2006/relationships/hyperlink" Target="https://library.mededtech.ru/rest/documents/1998/#paragraph_qfdcn6" TargetMode="External"/><Relationship Id="rId39" Type="http://schemas.openxmlformats.org/officeDocument/2006/relationships/hyperlink" Target="https://library.mededtech.ru/rest/documents/1998/#paragraph_hut2gt" TargetMode="External"/><Relationship Id="rId40" Type="http://schemas.openxmlformats.org/officeDocument/2006/relationships/hyperlink" Target="https://library.mededtech.ru/rest/documents/prikaz1034/" TargetMode="External"/><Relationship Id="rId41" Type="http://schemas.openxmlformats.org/officeDocument/2006/relationships/hyperlink" Target="https://library.mededtech.ru/rest/documents/prikaz1034/#list_item_kmiun6" TargetMode="External"/><Relationship Id="rId42" Type="http://schemas.openxmlformats.org/officeDocument/2006/relationships/hyperlink" Target="https://library.mededtech.ru/rest/documents/1998/#paragraph_818h4k" TargetMode="External"/><Relationship Id="rId43" Type="http://schemas.openxmlformats.org/officeDocument/2006/relationships/hyperlink" Target="https://library.mededtech.ru/rest/documents/1998/#F63_0" TargetMode="External"/><Relationship Id="rId44" Type="http://schemas.openxmlformats.org/officeDocument/2006/relationships/hyperlink" Target="https://library.mededtech.ru/rest/documents/1998/#F60_5x" TargetMode="External"/><Relationship Id="rId45" Type="http://schemas.openxmlformats.org/officeDocument/2006/relationships/hyperlink" Target="https://library.mededtech.ru/rest/documents/1998/#paragraph_61uk26" TargetMode="External"/><Relationship Id="rId46" Type="http://schemas.openxmlformats.org/officeDocument/2006/relationships/hyperlink" Target="https://library.mededtech.ru/rest/documents/1998/#paragraph_i037br" TargetMode="External"/><Relationship Id="rId47" Type="http://schemas.openxmlformats.org/officeDocument/2006/relationships/hyperlink" Target="https://library.mededtech.ru/rest/documents/1715/?anchor=paragraph_6289or#paragraph_6289or" TargetMode="External"/><Relationship Id="rId48" Type="http://schemas.openxmlformats.org/officeDocument/2006/relationships/hyperlink" Target="https://library.mededtech.ru/rest/documents/1715/?anchor=paragraph_dk1kad#paragraph_dk1kad" TargetMode="External"/><Relationship Id="rId49" Type="http://schemas.openxmlformats.org/officeDocument/2006/relationships/hyperlink" Target="https://library.mededtech.ru/rest/documents/1998/#paragraph_l0jjg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